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1185618" name="25ffda60-e9e2-11ef-8e40-63cdb1c249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298269" name="25ffda60-e9e2-11ef-8e40-63cdb1c2498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319889" name="2fccdb10-e9e2-11ef-8a1a-d90e755198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506247" name="2fccdb10-e9e2-11ef-8a1a-d90e755198e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DG / rechts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6866270" name="a734ded0-e9e4-11ef-bcab-41d9c9cf0e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102781" name="a734ded0-e9e4-11ef-bcab-41d9c9cf0ed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5502798" name="aa689290-e9e4-11ef-aa45-f3a2dbb7a6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896832" name="aa689290-e9e4-11ef-aa45-f3a2dbb7a62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202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2902557" name="eeb7d9a0-e9ea-11ef-92ef-0583776e3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333561" name="eeb7d9a0-e9ea-11ef-92ef-0583776e3c7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9622309" name="f25d6200-e9ea-11ef-9b8c-a145bb2d67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127278" name="f25d6200-e9ea-11ef-9b8c-a145bb2d679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207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 /Boden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1371243" name="c1896c90-e9eb-11ef-81ba-d73604ee45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370133" name="c1896c90-e9eb-11ef-81ba-d73604ee45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8813629" name="c6fe84d0-e9eb-11ef-9246-158972381c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049289" name="c6fe84d0-e9eb-11ef-9246-158972381cb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207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0684912" name="f05da4f0-e9eb-11ef-a142-73f0c66cd2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462472" name="f05da4f0-e9eb-11ef-a142-73f0c66cd2d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175727" name="f47501f0-e9eb-11ef-9204-25a9768529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941561" name="f47501f0-e9eb-11ef-9204-25a97685298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101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2716535" name="895c3590-e9ec-11ef-aec2-e7fa41ada5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786339" name="895c3590-e9ec-11ef-aec2-e7fa41ada58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8841707" name="b582b310-e9ec-11ef-83f4-bd457319c0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185298" name="b582b310-e9ec-11ef-83f4-bd457319c08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5974493" name="4eb70440-e9ee-11ef-b1de-8b81cb8c55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671323" name="4eb70440-e9ee-11ef-b1de-8b81cb8c55c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2129528" name="54daac00-e9ee-11ef-bba6-897367f33e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362222" name="54daac00-e9ee-11ef-bba6-897367f33ec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6009124" name="1f40a300-e9ef-11ef-9613-cff07576fa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492277" name="1f40a300-e9ef-11ef-9613-cff07576fa2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6941016" name="22f853d0-e9ef-11ef-ad85-13aa70bee7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536486" name="22f853d0-e9ef-11ef-ad85-13aa70bee71f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